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5096483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327412" name="01a060e3-3aeb-7252-a5dd-0453b409029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5904887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069025" name="01a060e1-9b4b-71a9-a1fc-798a7bcb95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0020747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163995" name="01a060ec-4d95-7f7f-b6bf-543ba20bb1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1563269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213920" name="01a060f3-e372-72bb-8ca1-2972352d21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1461470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057708" name="01a060e4-936f-73db-9b4f-4c43f0a3c3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Wand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7317353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887074" name="01a060e5-e12c-79b7-a964-bb8499f3cd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6732121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063552" name="01a060d9-a356-7e9e-9ce6-dca73c01d8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891115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0860758" name="01a060f1-926c-7ecd-baa2-fc4376f3d5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546864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252438" name="01a060f0-2bdc-7ce9-a7e7-1dd81b4e2c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8121002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9804512" name="01a060da-bab0-7999-8e02-847eae3bf17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6822643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871034" name="01a060ea-f03f-708b-80e0-78e202455c0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Cheminee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6310229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4351434" name="01a060ed-dae6-70b1-9d4c-17e1e8382f8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